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2929246" name="019f420c-cb8e-76af-8a92-b2a04720f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025512" name="019f420c-cb8e-76af-8a92-b2a04720f99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56305038" name="019f421d-9f12-7f0c-9fb8-402baa5e4d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654957" name="019f421d-9f12-7f0c-9fb8-402baa5e4d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5020503" name="019f423e-13e5-7a4d-8f63-4dcc6b74d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45899" name="019f423e-13e5-7a4d-8f63-4dcc6b74d7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1729082" name="019f424f-c067-760b-9f0c-8c14b2719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947658" name="019f424f-c067-760b-9f0c-8c14b2719a7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7934000" name="019f4268-e40e-7887-bad1-04ec57b7f8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744905" name="019f4268-e40e-7887-bad1-04ec57b7f8c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4106072" name="019f4272-2fd7-7ffb-a384-2b54a97725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460984" name="019f4272-2fd7-7ffb-a384-2b54a977259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61942382" name="019f4281-32e0-7a56-8a70-6cf759bfd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893093" name="019f4281-32e0-7a56-8a70-6cf759bfdf1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15711492" name="019f429c-bda4-7174-a87e-89677cedf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06025" name="019f429c-bda4-7174-a87e-89677cedf07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6594468" name="019f420e-1c66-7dcf-965d-0df052341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388721" name="019f420e-1c66-7dcf-965d-0df052341c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6199852" name="019f421e-2b6e-7615-bd1e-4a26b51cd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19313" name="019f421e-2b6e-7615-bd1e-4a26b51cd0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9710251" name="019f4241-4584-7f17-90b0-00034a99c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604156" name="019f4241-4584-7f17-90b0-00034a99c2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8623587" name="019f4250-71a7-730a-b2e0-84c471a64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274121" name="019f4250-71a7-730a-b2e0-84c471a6453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6142206" name="019f4269-8e35-7982-9201-fbd9892da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578793" name="019f4269-8e35-7982-9201-fbd9892da08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9839044" name="019f4272-cf71-7b0f-ba19-bb2319e9f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445680" name="019f4272-cf71-7b0f-ba19-bb2319e9faa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4680884" name="019f4281-be02-7c93-8795-51347a881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722715" name="019f4281-be02-7c93-8795-51347a88197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566913" name="019f41f9-eaae-70d7-89df-ab2a954c8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284812" name="019f41f9-eaae-70d7-89df-ab2a954c81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0311834" name="019f421b-b7cc-7389-b22e-e9ea1b78a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231052" name="019f421b-b7cc-7389-b22e-e9ea1b78ae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012935" name="019f423a-b149-7e65-bd5a-a911c64375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7006" name="019f423a-b149-7e65-bd5a-a911c64375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6218732" name="019f4260-ffda-73e2-91a4-a73f1c25e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5101" name="019f4260-ffda-73e2-91a4-a73f1c25eb2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897679" name="019f427f-c568-798a-b3f6-666cd8404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401428" name="019f427f-c568-798a-b3f6-666cd840468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7627056" name="019f428a-a248-75fe-bbd7-4be205631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17960" name="019f428a-a248-75fe-bbd7-4be20563173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39629892" name="019f423b-a170-76e0-bb0b-70e6d8b37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189640" name="019f423b-a170-76e0-bb0b-70e6d8b371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9348656" name="019f4261-f700-7ba5-b1e3-19a50733c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238865" name="019f4261-f700-7ba5-b1e3-19a50733c0a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665804" name="019f41fb-1afa-7feb-b695-db8228d4a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642853" name="019f41fb-1afa-7feb-b695-db8228d4a47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5639314" name="019f421c-8fa5-7929-b9de-ef2bc7a8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302875" name="019f421c-8fa5-7929-b9de-ef2bc7a8d53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04374134" name="019f4280-7f0f-7790-bace-e1c8ce8503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215737" name="019f4280-7f0f-7790-bace-e1c8ce85032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7487637" name="019f428b-4db2-7b20-be8c-4cba1201a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886646" name="019f428b-4db2-7b20-be8c-4cba1201a40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253694" name="019f424c-e9a5-7798-b3e9-59ad8953f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945414" name="019f424c-e9a5-7798-b3e9-59ad8953f0a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2282858" name="019f4271-1ee2-74f3-902b-12677472b8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853782" name="019f4271-1ee2-74f3-902b-12677472b87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09936767" name="019f428e-b74e-7e5a-82f1-e85da03e9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581731" name="019f428e-b74e-7e5a-82f1-e85da03e9b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5558445" name="019f41f0-2f7b-7f0b-a9ae-6f55d7307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386304" name="019f41f0-2f7b-7f0b-a9ae-6f55d7307bd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53718" name="019f41f1-e751-703d-8d6a-62bdc587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707648" name="019f41f1-e751-703d-8d6a-62bdc5874d1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9239038" name="019f4205-0583-7cef-835b-8eabbd01b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610653" name="019f4205-0583-7cef-835b-8eabbd01bcc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Ganzes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9583726" name="019f4206-bd83-7067-b67e-1b73b64ce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856646" name="019f4206-bd83-7067-b67e-1b73b64ce1f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4843585" name="019f4252-3d5e-70fe-9e6a-03190fd65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934385" name="019f4252-3d5e-70fe-9e6a-03190fd6549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14414" name="019f428c-e483-7db7-a8c5-c775225a9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859037" name="019f428c-e483-7db7-a8c5-c775225a993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5265902" name="019f4292-e677-7332-82bd-a8530e8d80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517413" name="019f4292-e677-7332-82bd-a8530e8d804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Dilatations Fugen</w:t>
            </w:r>
          </w:p>
        </w:tc>
        <w:tc>
          <w:p>
            <w:pPr>
              <w:spacing w:before="0" w:after="0" w:line="240" w:lineRule="auto"/>
            </w:pPr>
            <w:r>
              <w:t>Dilatations Fugen </w:t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71466"/>
                  <wp:effectExtent l="0" t="0" r="0" b="0"/>
                  <wp:docPr id="391348283" name="019f4665-6fab-7c47-be56-99465ebdf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344199" name="019f4665-6fab-7c47-be56-99465ebdfb3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7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Blauenstrasse 9, 4106 Therwil</w:t>
          </w:r>
        </w:p>
        <w:p>
          <w:pPr>
            <w:spacing w:before="0" w:after="0"/>
          </w:pPr>
          <w:r>
            <w:t>DN 992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